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6DD7F" w14:textId="77777777" w:rsidR="00BB78A2" w:rsidRDefault="00000000">
      <w:pPr>
        <w:pStyle w:val="Title"/>
      </w:pPr>
      <w:r>
        <w:t>Year 9 Lesson 2: AI Model Building Planning Sheet</w:t>
      </w:r>
    </w:p>
    <w:p w14:paraId="336C1F5D" w14:textId="77777777" w:rsidR="00BB78A2" w:rsidRDefault="00000000">
      <w:r>
        <w:t>Name: _________________________     Date: _____________</w:t>
      </w:r>
      <w:r>
        <w:br/>
      </w:r>
    </w:p>
    <w:p w14:paraId="55FBFE89" w14:textId="77777777" w:rsidR="00BB78A2" w:rsidRDefault="00000000">
      <w:pPr>
        <w:pStyle w:val="Heading2"/>
      </w:pPr>
      <w:r>
        <w:t>Part 1: Planning Your Classifier</w:t>
      </w:r>
    </w:p>
    <w:p w14:paraId="3F60C01C" w14:textId="77777777" w:rsidR="00BB78A2" w:rsidRDefault="00000000">
      <w:r>
        <w:t>What will your AI classify?</w:t>
      </w:r>
      <w:r>
        <w:br/>
        <w:t>______________________________________________________________________</w:t>
      </w:r>
      <w:r>
        <w:br/>
      </w:r>
    </w:p>
    <w:p w14:paraId="7DB6D30D" w14:textId="77777777" w:rsidR="00BB78A2" w:rsidRDefault="00000000">
      <w:r>
        <w:t>How many classes/categories?</w:t>
      </w:r>
      <w:r>
        <w:br/>
        <w:t>______________________________________________________________________</w:t>
      </w:r>
      <w:r>
        <w:br/>
      </w:r>
    </w:p>
    <w:p w14:paraId="69CB949A" w14:textId="77777777" w:rsidR="00BB78A2" w:rsidRDefault="00000000">
      <w:r>
        <w:t>Why is this a good problem for AI?</w:t>
      </w:r>
      <w:r>
        <w:br/>
        <w:t>______________________________________________________________________</w:t>
      </w:r>
      <w:r>
        <w:br/>
      </w:r>
    </w:p>
    <w:p w14:paraId="4210D3F4" w14:textId="77777777" w:rsidR="00BB78A2" w:rsidRDefault="00000000">
      <w:pPr>
        <w:pStyle w:val="Heading2"/>
      </w:pPr>
      <w:r>
        <w:t>Part 2: Data Collection Plan</w:t>
      </w:r>
    </w:p>
    <w:p w14:paraId="1AA002B9" w14:textId="77777777" w:rsidR="00BB78A2" w:rsidRDefault="00000000">
      <w:r>
        <w:t>How many samples per class will you collect?  _____</w:t>
      </w:r>
      <w:r>
        <w:br/>
      </w:r>
    </w:p>
    <w:p w14:paraId="079526D6" w14:textId="77777777" w:rsidR="00BB78A2" w:rsidRDefault="00000000">
      <w:r>
        <w:t>What variety will you include? (angles, lighting, positions, backgrounds)</w:t>
      </w:r>
      <w:r>
        <w:br/>
        <w:t>______________________________________________________________________</w:t>
      </w:r>
    </w:p>
    <w:p w14:paraId="7FFF98FC" w14:textId="77777777" w:rsidR="00BB78A2" w:rsidRDefault="00000000">
      <w:r>
        <w:t>______________________________________________________________________</w:t>
      </w:r>
      <w:r>
        <w:br/>
      </w:r>
    </w:p>
    <w:p w14:paraId="0B9CF310" w14:textId="77777777" w:rsidR="00BB78A2" w:rsidRDefault="00000000">
      <w:pPr>
        <w:pStyle w:val="Heading2"/>
      </w:pPr>
      <w:r>
        <w:t>Part 3: Testing Plan</w:t>
      </w:r>
    </w:p>
    <w:p w14:paraId="1F255580" w14:textId="77777777" w:rsidR="00BB78A2" w:rsidRDefault="00000000">
      <w:r>
        <w:t>How will you test if it works?</w:t>
      </w:r>
      <w:r>
        <w:br/>
        <w:t>______________________________________________________________________</w:t>
      </w:r>
    </w:p>
    <w:p w14:paraId="764DDB2D" w14:textId="77777777" w:rsidR="00BB78A2" w:rsidRDefault="00000000">
      <w:r>
        <w:t>______________________________________________________________________</w:t>
      </w:r>
      <w:r>
        <w:br/>
      </w:r>
    </w:p>
    <w:p w14:paraId="23DE38B9" w14:textId="77777777" w:rsidR="00BB78A2" w:rsidRDefault="00000000">
      <w:pPr>
        <w:pStyle w:val="Heading2"/>
      </w:pPr>
      <w:r>
        <w:t>Part 4: Prediction</w:t>
      </w:r>
    </w:p>
    <w:p w14:paraId="1F32CFED" w14:textId="77777777" w:rsidR="00BB78A2" w:rsidRDefault="00000000">
      <w:r>
        <w:t>What challenges do you expect?</w:t>
      </w:r>
      <w:r>
        <w:br/>
        <w:t>______________________________________________________________________</w:t>
      </w:r>
    </w:p>
    <w:p w14:paraId="7B5F6BD8" w14:textId="77777777" w:rsidR="00BB78A2" w:rsidRDefault="00000000">
      <w:r>
        <w:t>______________________________________________________________________</w:t>
      </w:r>
      <w:r>
        <w:br/>
      </w:r>
    </w:p>
    <w:p w14:paraId="16B938E1" w14:textId="53DDEBA5" w:rsidR="00BB78A2" w:rsidRDefault="00BB78A2"/>
    <w:p w14:paraId="5AC7C982" w14:textId="77777777" w:rsidR="00BB78A2" w:rsidRDefault="00000000">
      <w:pPr>
        <w:pStyle w:val="Heading2"/>
      </w:pPr>
      <w:r>
        <w:t>Part 5: Results (Complete After Building)</w:t>
      </w:r>
    </w:p>
    <w:p w14:paraId="3D8A5BCA" w14:textId="77777777" w:rsidR="00BB78A2" w:rsidRDefault="00000000">
      <w:r>
        <w:t>Accuracy: ____%</w:t>
      </w:r>
      <w:r>
        <w:br/>
      </w:r>
    </w:p>
    <w:p w14:paraId="7FF02CDF" w14:textId="77777777" w:rsidR="00BB78A2" w:rsidRDefault="00000000">
      <w:r>
        <w:t>What worked well?</w:t>
      </w:r>
      <w:r>
        <w:br/>
        <w:t>______________________________________________________________________</w:t>
      </w:r>
    </w:p>
    <w:p w14:paraId="3BF654B5" w14:textId="77777777" w:rsidR="00BB78A2" w:rsidRDefault="00000000">
      <w:r>
        <w:t>______________________________________________________________________</w:t>
      </w:r>
      <w:r>
        <w:br/>
      </w:r>
    </w:p>
    <w:p w14:paraId="741C7A98" w14:textId="77777777" w:rsidR="00BB78A2" w:rsidRDefault="00000000">
      <w:r>
        <w:t>What didn't work?</w:t>
      </w:r>
      <w:r>
        <w:br/>
        <w:t>______________________________________________________________________</w:t>
      </w:r>
    </w:p>
    <w:p w14:paraId="03980711" w14:textId="77777777" w:rsidR="00BB78A2" w:rsidRDefault="00000000">
      <w:r>
        <w:t>______________________________________________________________________</w:t>
      </w:r>
      <w:r>
        <w:br/>
      </w:r>
    </w:p>
    <w:p w14:paraId="7A53D5BD" w14:textId="77777777" w:rsidR="00BB78A2" w:rsidRDefault="00000000">
      <w:r>
        <w:t>What would you do differently next time?</w:t>
      </w:r>
      <w:r>
        <w:br/>
        <w:t>______________________________________________________________________</w:t>
      </w:r>
    </w:p>
    <w:p w14:paraId="7D3BA732" w14:textId="77777777" w:rsidR="00BB78A2" w:rsidRDefault="00000000">
      <w:r>
        <w:t>______________________________________________________________________</w:t>
      </w:r>
    </w:p>
    <w:sectPr w:rsidR="00BB78A2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6DAFC" w14:textId="77777777" w:rsidR="002847F4" w:rsidRDefault="002847F4" w:rsidP="00500940">
      <w:pPr>
        <w:spacing w:after="0" w:line="240" w:lineRule="auto"/>
      </w:pPr>
      <w:r>
        <w:separator/>
      </w:r>
    </w:p>
  </w:endnote>
  <w:endnote w:type="continuationSeparator" w:id="0">
    <w:p w14:paraId="02758BBA" w14:textId="77777777" w:rsidR="002847F4" w:rsidRDefault="002847F4" w:rsidP="005009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B15E2" w14:textId="77777777" w:rsidR="002847F4" w:rsidRDefault="002847F4" w:rsidP="00500940">
      <w:pPr>
        <w:spacing w:after="0" w:line="240" w:lineRule="auto"/>
      </w:pPr>
      <w:r>
        <w:separator/>
      </w:r>
    </w:p>
  </w:footnote>
  <w:footnote w:type="continuationSeparator" w:id="0">
    <w:p w14:paraId="1E73E93D" w14:textId="77777777" w:rsidR="002847F4" w:rsidRDefault="002847F4" w:rsidP="005009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77AB8" w14:textId="32F3236E" w:rsidR="00500940" w:rsidRDefault="00500940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4A31112" wp14:editId="4DC684B5">
          <wp:simplePos x="0" y="0"/>
          <wp:positionH relativeFrom="column">
            <wp:posOffset>-1019175</wp:posOffset>
          </wp:positionH>
          <wp:positionV relativeFrom="paragraph">
            <wp:posOffset>-361950</wp:posOffset>
          </wp:positionV>
          <wp:extent cx="971550" cy="971550"/>
          <wp:effectExtent l="0" t="0" r="0" b="0"/>
          <wp:wrapThrough wrapText="bothSides">
            <wp:wrapPolygon edited="0">
              <wp:start x="0" y="0"/>
              <wp:lineTo x="0" y="21176"/>
              <wp:lineTo x="21176" y="21176"/>
              <wp:lineTo x="21176" y="0"/>
              <wp:lineTo x="0" y="0"/>
            </wp:wrapPolygon>
          </wp:wrapThrough>
          <wp:docPr id="172107837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21078377" name="Picture 172107837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1550" cy="9715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12473284">
    <w:abstractNumId w:val="8"/>
  </w:num>
  <w:num w:numId="2" w16cid:durableId="829902492">
    <w:abstractNumId w:val="6"/>
  </w:num>
  <w:num w:numId="3" w16cid:durableId="1439180456">
    <w:abstractNumId w:val="5"/>
  </w:num>
  <w:num w:numId="4" w16cid:durableId="54597097">
    <w:abstractNumId w:val="4"/>
  </w:num>
  <w:num w:numId="5" w16cid:durableId="1745029389">
    <w:abstractNumId w:val="7"/>
  </w:num>
  <w:num w:numId="6" w16cid:durableId="1787581774">
    <w:abstractNumId w:val="3"/>
  </w:num>
  <w:num w:numId="7" w16cid:durableId="574702981">
    <w:abstractNumId w:val="2"/>
  </w:num>
  <w:num w:numId="8" w16cid:durableId="1744404454">
    <w:abstractNumId w:val="1"/>
  </w:num>
  <w:num w:numId="9" w16cid:durableId="19131563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847F4"/>
    <w:rsid w:val="0029639D"/>
    <w:rsid w:val="00326F90"/>
    <w:rsid w:val="00500940"/>
    <w:rsid w:val="009B3D08"/>
    <w:rsid w:val="00AA1D8D"/>
    <w:rsid w:val="00B47730"/>
    <w:rsid w:val="00BB78A2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A43CE02"/>
  <w14:defaultImageDpi w14:val="300"/>
  <w15:docId w15:val="{3B54C3FA-FE44-4A73-A2BE-07A7A31B4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Chris Calder</cp:lastModifiedBy>
  <cp:revision>3</cp:revision>
  <dcterms:created xsi:type="dcterms:W3CDTF">2013-12-23T23:15:00Z</dcterms:created>
  <dcterms:modified xsi:type="dcterms:W3CDTF">2025-12-31T23:51:00Z</dcterms:modified>
  <cp:category/>
</cp:coreProperties>
</file>